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CC0CA5" w14:paraId="5F1794EB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19BA288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5890F96" wp14:editId="1627C456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AB726A0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EA3DEBA" wp14:editId="3FA443FC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F51C5A1" w14:textId="77777777" w:rsidR="00CC0CA5" w:rsidRDefault="009812D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BD10027" wp14:editId="3BFF9755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8D6A3" w14:textId="122623FF" w:rsidR="00CC0CA5" w:rsidRPr="00BC4158" w:rsidRDefault="009812D1">
      <w:pPr>
        <w:spacing w:before="40" w:after="0"/>
        <w:jc w:val="center"/>
        <w:rPr>
          <w:b/>
          <w:sz w:val="28"/>
          <w:szCs w:val="36"/>
          <w:lang w:val="es-MX"/>
        </w:rPr>
      </w:pPr>
      <w:r w:rsidRPr="00BC4158">
        <w:rPr>
          <w:b/>
          <w:color w:val="A50F78"/>
          <w:sz w:val="28"/>
          <w:szCs w:val="36"/>
          <w:lang w:val="es-MX"/>
        </w:rPr>
        <w:t>FICHA TÉCNICA</w:t>
      </w:r>
    </w:p>
    <w:p w14:paraId="02E0AE33" w14:textId="2FDE48DB" w:rsidR="00CC0CA5" w:rsidRPr="00CE5610" w:rsidRDefault="00CE5610">
      <w:pPr>
        <w:spacing w:after="80"/>
        <w:jc w:val="center"/>
        <w:rPr>
          <w:lang w:val="es-MX"/>
        </w:rPr>
      </w:pPr>
      <w:r w:rsidRPr="00CE5610">
        <w:rPr>
          <w:lang w:val="es-MX"/>
        </w:rPr>
        <w:t>Ficha técnica para el repositorio digital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CC0CA5" w:rsidRPr="00E1320E" w14:paraId="6AB315CB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4FB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AA0E67" w14:textId="4D11F588" w:rsidR="00CC0CA5" w:rsidRDefault="00CE5610">
            <w:pPr>
              <w:spacing w:after="0"/>
              <w:rPr>
                <w:rFonts w:cs="Arial"/>
                <w:i/>
                <w:iCs/>
                <w:color w:val="000000"/>
                <w:sz w:val="20"/>
                <w:szCs w:val="20"/>
                <w:lang w:val="es-MX"/>
              </w:rPr>
            </w:pPr>
            <w:r w:rsidRPr="00CE5610">
              <w:rPr>
                <w:rFonts w:cs="Arial"/>
                <w:i/>
                <w:iCs/>
                <w:color w:val="000000"/>
                <w:sz w:val="20"/>
                <w:szCs w:val="20"/>
                <w:lang w:val="es-MX"/>
              </w:rPr>
              <w:t>Este documento deberá ser llenado por la persona líder del proyecto, convertido a formato PDF</w:t>
            </w:r>
          </w:p>
          <w:p w14:paraId="73F6794A" w14:textId="77777777" w:rsidR="00CE5610" w:rsidRDefault="00CE5610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Toda la información debe ser legible, verídica y redactada en un lenguaje claro que permita comprender la naturaleza y alcances de la investigación.  </w:t>
            </w:r>
          </w:p>
          <w:p w14:paraId="00878983" w14:textId="5BE9C06B" w:rsidR="00E1320E" w:rsidRPr="00CE5610" w:rsidRDefault="00E1320E" w:rsidP="00CE5610">
            <w:pPr>
              <w:pStyle w:val="NormalWeb"/>
              <w:spacing w:before="0" w:beforeAutospacing="0" w:after="160" w:afterAutospacing="0"/>
            </w:pPr>
            <w:r w:rsidRPr="00E1320E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Borre estas instrucciones.</w:t>
            </w:r>
            <w:r>
              <w:t xml:space="preserve"> </w:t>
            </w:r>
          </w:p>
        </w:tc>
      </w:tr>
    </w:tbl>
    <w:p w14:paraId="73580E37" w14:textId="77777777" w:rsidR="00CC0CA5" w:rsidRDefault="00CC0CA5">
      <w:pPr>
        <w:spacing w:after="0"/>
        <w:rPr>
          <w:lang w:val="es-MX"/>
        </w:rPr>
      </w:pPr>
    </w:p>
    <w:p w14:paraId="621CE52B" w14:textId="7A4A7A86" w:rsidR="00C33EB6" w:rsidRPr="00C33EB6" w:rsidRDefault="00C33EB6" w:rsidP="00C33EB6">
      <w:pPr>
        <w:spacing w:after="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</w:pPr>
      <w:r w:rsidRPr="00C33EB6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  <w:t>1.Datos del proyecto</w:t>
      </w:r>
    </w:p>
    <w:p w14:paraId="4E170238" w14:textId="77777777" w:rsidR="00C33EB6" w:rsidRPr="00CE5610" w:rsidRDefault="00C33EB6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62"/>
        <w:gridCol w:w="9450"/>
      </w:tblGrid>
      <w:tr w:rsidR="00CE5610" w:rsidRPr="00CE5610" w14:paraId="446665A8" w14:textId="77777777" w:rsidTr="00D905C3">
        <w:trPr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7D9472F" w14:textId="77777777" w:rsidR="00CE5610" w:rsidRDefault="00CE5610">
            <w:pPr>
              <w:spacing w:after="0"/>
              <w:rPr>
                <w:sz w:val="18"/>
                <w:lang w:val="es-MX"/>
              </w:rPr>
            </w:pPr>
            <w:r w:rsidRPr="00CE5610">
              <w:rPr>
                <w:b/>
                <w:sz w:val="18"/>
                <w:lang w:val="es-MX"/>
              </w:rPr>
              <w:t>Título del proyecto:</w:t>
            </w:r>
            <w:r w:rsidRPr="00CE5610">
              <w:rPr>
                <w:sz w:val="18"/>
                <w:lang w:val="es-MX"/>
              </w:rPr>
              <w:t xml:space="preserve"> </w:t>
            </w:r>
          </w:p>
          <w:p w14:paraId="19E36A01" w14:textId="7AD4DA56" w:rsidR="000171B3" w:rsidRPr="00CE5610" w:rsidRDefault="000171B3">
            <w:pPr>
              <w:spacing w:after="0"/>
              <w:rPr>
                <w:lang w:val="es-MX"/>
              </w:rPr>
            </w:pPr>
          </w:p>
        </w:tc>
      </w:tr>
      <w:tr w:rsidR="00CE5610" w:rsidRPr="00E1320E" w14:paraId="1A2F095D" w14:textId="77777777" w:rsidTr="001F4C17">
        <w:trPr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271935C" w14:textId="6498BA29" w:rsidR="00CE5610" w:rsidRPr="00CE5610" w:rsidRDefault="00CE5610" w:rsidP="000171B3">
            <w:pPr>
              <w:spacing w:after="0"/>
              <w:jc w:val="center"/>
              <w:rPr>
                <w:lang w:val="es-MX"/>
              </w:rPr>
            </w:pPr>
            <w:r w:rsidRPr="00CE5610">
              <w:rPr>
                <w:b/>
                <w:sz w:val="18"/>
                <w:lang w:val="es-MX"/>
              </w:rPr>
              <w:t xml:space="preserve">Modalidad </w:t>
            </w:r>
            <w:r w:rsidRPr="00CE5610">
              <w:rPr>
                <w:lang w:val="es-MX"/>
              </w:rPr>
              <w:t xml:space="preserve">del proyecto </w:t>
            </w:r>
            <w:r w:rsidRPr="00CE5610">
              <w:rPr>
                <w:rFonts w:cs="Arial"/>
                <w:color w:val="000000"/>
                <w:sz w:val="20"/>
                <w:szCs w:val="20"/>
                <w:lang w:val="es-MX"/>
              </w:rPr>
              <w:t xml:space="preserve"> (Marque con una X solo una opción):</w:t>
            </w:r>
          </w:p>
        </w:tc>
      </w:tr>
      <w:tr w:rsidR="00CC0CA5" w:rsidRPr="00E1320E" w14:paraId="0AC2047B" w14:textId="77777777" w:rsidTr="00CE5610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986FF91" w14:textId="49B3E34A" w:rsidR="00CC0CA5" w:rsidRPr="006E03C3" w:rsidRDefault="00CC0CA5">
            <w:pPr>
              <w:spacing w:after="0"/>
              <w:rPr>
                <w:lang w:val="es-MX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B071BCA" w14:textId="6649EB49" w:rsidR="00CC0CA5" w:rsidRPr="00CE5610" w:rsidRDefault="00CE5610" w:rsidP="00CE5610">
            <w:pPr>
              <w:pStyle w:val="NormalWeb"/>
              <w:spacing w:before="0" w:beforeAutospacing="0" w:after="160" w:afterAutospacing="0"/>
              <w:jc w:val="both"/>
            </w:pPr>
            <w:r w:rsidRPr="00CE56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Ciencias: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Proceso sistemático enfocado en incrementar el conocimiento o proponer soluciones.</w:t>
            </w:r>
          </w:p>
        </w:tc>
      </w:tr>
      <w:tr w:rsidR="00CC0CA5" w:rsidRPr="00E1320E" w14:paraId="669776EF" w14:textId="77777777" w:rsidTr="00CE5610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0328BF8" w14:textId="0D685230" w:rsidR="00CC0CA5" w:rsidRPr="00CE5610" w:rsidRDefault="00CC0CA5">
            <w:pPr>
              <w:spacing w:after="0"/>
              <w:rPr>
                <w:lang w:val="es-MX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E308628" w14:textId="605419B0" w:rsidR="00CC0CA5" w:rsidRPr="00CE5610" w:rsidRDefault="00CE5610" w:rsidP="00CE5610">
            <w:pPr>
              <w:pStyle w:val="NormalWeb"/>
              <w:spacing w:before="0" w:beforeAutospacing="0" w:after="160" w:afterAutospacing="0"/>
            </w:pPr>
            <w:r w:rsidRPr="00CE56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Ingenierías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 Uso sistemático del conocimiento encaminado a la producción/mejora de materiales, métodos o prototipos.</w:t>
            </w:r>
          </w:p>
        </w:tc>
      </w:tr>
      <w:tr w:rsidR="00CE5610" w:rsidRPr="00E1320E" w14:paraId="31157097" w14:textId="77777777" w:rsidTr="00772B88">
        <w:trPr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56FE79F" w14:textId="258CAEA4" w:rsidR="00CE5610" w:rsidRPr="00CE5610" w:rsidRDefault="00CE5610" w:rsidP="000171B3">
            <w:pPr>
              <w:pStyle w:val="NormalWeb"/>
              <w:spacing w:before="0" w:beforeAutospacing="0" w:after="160" w:afterAutospacing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Nivel: Educación Media Superior    [   ]     Superior   [   ]</w:t>
            </w:r>
          </w:p>
        </w:tc>
      </w:tr>
      <w:tr w:rsidR="00CE5610" w:rsidRPr="00E1320E" w14:paraId="4BEAB9C0" w14:textId="77777777" w:rsidTr="00772B88">
        <w:trPr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63BA31" w14:textId="0E7BB01B" w:rsidR="00CE5610" w:rsidRPr="00CE5610" w:rsidRDefault="00CE5610" w:rsidP="000171B3">
            <w:pPr>
              <w:pStyle w:val="NormalWeb"/>
              <w:spacing w:before="0" w:beforeAutospacing="0" w:after="160" w:afterAutospacing="0"/>
              <w:jc w:val="center"/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Marque con una X la categoría correspondiente y escriba textualmente la </w:t>
            </w:r>
            <w:r w:rsidR="000171B3">
              <w:rPr>
                <w:rFonts w:ascii="Arial" w:hAnsi="Arial" w:cs="Arial"/>
                <w:color w:val="000000"/>
                <w:sz w:val="20"/>
                <w:szCs w:val="20"/>
              </w:rPr>
              <w:t>subcategoría específica de la convocatoria</w:t>
            </w:r>
          </w:p>
        </w:tc>
      </w:tr>
      <w:tr w:rsidR="000171B3" w:rsidRPr="000171B3" w14:paraId="776DD309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E75F009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2A5A313" w14:textId="21DFD20E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sz w:val="22"/>
                <w:szCs w:val="22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Agroindustria y alimentos</w:t>
            </w:r>
          </w:p>
        </w:tc>
      </w:tr>
      <w:tr w:rsidR="000171B3" w:rsidRPr="000171B3" w14:paraId="4772AC7B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50FC77A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96449DE" w14:textId="00843E00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ambientales</w:t>
            </w:r>
          </w:p>
        </w:tc>
      </w:tr>
      <w:tr w:rsidR="000171B3" w:rsidRPr="000171B3" w14:paraId="7E727892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2F0AD5F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6380708" w14:textId="12687FAA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básicas </w:t>
            </w:r>
          </w:p>
        </w:tc>
      </w:tr>
      <w:tr w:rsidR="000171B3" w:rsidRPr="000171B3" w14:paraId="18265BF9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F67D5B8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D7EE50F" w14:textId="0500E201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Ciencias sociales </w:t>
            </w:r>
          </w:p>
        </w:tc>
      </w:tr>
      <w:tr w:rsidR="000171B3" w:rsidRPr="000171B3" w14:paraId="764E6EE5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A32C09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8DD212D" w14:textId="3DAD47DE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Química y biología</w:t>
            </w:r>
          </w:p>
        </w:tc>
      </w:tr>
      <w:tr w:rsidR="000171B3" w:rsidRPr="000171B3" w14:paraId="2B826DCC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A014632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DEEC182" w14:textId="6B411F74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Ingenierías</w:t>
            </w:r>
          </w:p>
        </w:tc>
      </w:tr>
      <w:tr w:rsidR="000171B3" w:rsidRPr="00E1320E" w14:paraId="2AAD2514" w14:textId="77777777" w:rsidTr="000171B3">
        <w:trPr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CDBE260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A88518C" w14:textId="0F4A6149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Medicina y ciencias de la salud</w:t>
            </w:r>
          </w:p>
        </w:tc>
      </w:tr>
      <w:tr w:rsidR="000171B3" w:rsidRPr="000171B3" w14:paraId="0704C440" w14:textId="77777777" w:rsidTr="000171B3">
        <w:trPr>
          <w:trHeight w:val="286"/>
          <w:jc w:val="center"/>
        </w:trPr>
        <w:tc>
          <w:tcPr>
            <w:tcW w:w="106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1DE5702" w14:textId="77777777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45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9BCB1FA" w14:textId="13BDBB21" w:rsidR="000171B3" w:rsidRPr="000171B3" w:rsidRDefault="000171B3" w:rsidP="00CE5610">
            <w:pPr>
              <w:pStyle w:val="NormalWeb"/>
              <w:spacing w:before="0" w:beforeAutospacing="0" w:after="16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171B3">
              <w:rPr>
                <w:rFonts w:ascii="Arial" w:hAnsi="Arial" w:cs="Arial"/>
                <w:color w:val="000000"/>
                <w:sz w:val="18"/>
                <w:szCs w:val="18"/>
              </w:rPr>
              <w:t>Sistemas informáticos </w:t>
            </w:r>
          </w:p>
        </w:tc>
      </w:tr>
    </w:tbl>
    <w:p w14:paraId="509ECCE8" w14:textId="77777777" w:rsidR="00CE5610" w:rsidRPr="00CE5610" w:rsidRDefault="00CE5610" w:rsidP="00CE5610">
      <w:pPr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12"/>
      </w:tblGrid>
      <w:tr w:rsidR="00CE5610" w:rsidRPr="00E1320E" w14:paraId="4F99483A" w14:textId="77777777" w:rsidTr="00504259">
        <w:trPr>
          <w:jc w:val="center"/>
        </w:trPr>
        <w:tc>
          <w:tcPr>
            <w:tcW w:w="1051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5" w:type="dxa"/>
              <w:left w:w="100" w:type="dxa"/>
              <w:bottom w:w="85" w:type="dxa"/>
              <w:right w:w="100" w:type="dxa"/>
            </w:tcMar>
            <w:vAlign w:val="center"/>
          </w:tcPr>
          <w:p w14:paraId="3C785BEB" w14:textId="77777777" w:rsidR="00CE5610" w:rsidRDefault="000171B3">
            <w:pPr>
              <w:spacing w:after="0"/>
              <w:rPr>
                <w:rFonts w:cs="Arial"/>
                <w:color w:val="000000"/>
                <w:sz w:val="20"/>
                <w:szCs w:val="20"/>
                <w:lang w:val="es-MX"/>
              </w:rPr>
            </w:pPr>
            <w:r w:rsidRPr="000171B3">
              <w:rPr>
                <w:rFonts w:cs="Arial"/>
                <w:color w:val="000000"/>
                <w:sz w:val="20"/>
                <w:szCs w:val="20"/>
                <w:lang w:val="es-MX"/>
              </w:rPr>
              <w:t>Línea de conocimiento específica: ____________________________________________________ (Ej. Ciencias de la tierra y medio ambiente, Robótica y máquinas inteligentes, etc.). </w:t>
            </w:r>
          </w:p>
          <w:p w14:paraId="670BED3E" w14:textId="2F1D59A2" w:rsidR="000171B3" w:rsidRPr="000171B3" w:rsidRDefault="000171B3">
            <w:pPr>
              <w:spacing w:after="0"/>
              <w:rPr>
                <w:lang w:val="es-MX"/>
              </w:rPr>
            </w:pPr>
          </w:p>
        </w:tc>
      </w:tr>
    </w:tbl>
    <w:p w14:paraId="42D2DB09" w14:textId="77777777" w:rsidR="00CC0CA5" w:rsidRDefault="00CC0CA5">
      <w:pPr>
        <w:spacing w:after="0"/>
        <w:rPr>
          <w:lang w:val="es-MX"/>
        </w:rPr>
      </w:pPr>
    </w:p>
    <w:p w14:paraId="465145B9" w14:textId="77777777" w:rsidR="00A63473" w:rsidRDefault="00A63473">
      <w:pPr>
        <w:spacing w:after="0"/>
        <w:rPr>
          <w:lang w:val="es-MX"/>
        </w:rPr>
      </w:pPr>
    </w:p>
    <w:p w14:paraId="2D4D49D4" w14:textId="77777777" w:rsidR="00A63473" w:rsidRPr="00CE5610" w:rsidRDefault="00A63473">
      <w:pPr>
        <w:spacing w:after="0"/>
        <w:rPr>
          <w:lang w:val="es-MX"/>
        </w:rPr>
      </w:pPr>
    </w:p>
    <w:p w14:paraId="3AEDAE74" w14:textId="2D66B0C9" w:rsidR="00A63473" w:rsidRPr="000171B3" w:rsidRDefault="00A63473" w:rsidP="00A63473">
      <w:pPr>
        <w:pStyle w:val="Ttulo1"/>
        <w:spacing w:before="100" w:after="40"/>
        <w:rPr>
          <w:lang w:val="es-MX"/>
        </w:rPr>
      </w:pPr>
      <w:r>
        <w:rPr>
          <w:lang w:val="es-MX"/>
        </w:rPr>
        <w:lastRenderedPageBreak/>
        <w:t xml:space="preserve"> </w:t>
      </w:r>
      <w:r w:rsidR="00C33EB6">
        <w:rPr>
          <w:lang w:val="es-MX"/>
        </w:rPr>
        <w:t>2.</w:t>
      </w:r>
      <w:r>
        <w:rPr>
          <w:lang w:val="es-MX"/>
        </w:rPr>
        <w:t>Integrantes del proyecto</w:t>
      </w:r>
    </w:p>
    <w:p w14:paraId="78FF37D2" w14:textId="77777777" w:rsidR="000171B3" w:rsidRPr="000171B3" w:rsidRDefault="000171B3" w:rsidP="000171B3"/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2"/>
        <w:gridCol w:w="6"/>
        <w:gridCol w:w="4530"/>
        <w:gridCol w:w="1417"/>
        <w:gridCol w:w="1937"/>
      </w:tblGrid>
      <w:tr w:rsidR="000171B3" w:rsidRPr="00E1320E" w14:paraId="1E30B897" w14:textId="77777777" w:rsidTr="000171B3">
        <w:trPr>
          <w:jc w:val="center"/>
        </w:trPr>
        <w:tc>
          <w:tcPr>
            <w:tcW w:w="262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4870AE" w14:textId="77777777" w:rsidR="000171B3" w:rsidRPr="00A63473" w:rsidRDefault="000171B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 Líder de proyecto</w:t>
            </w:r>
          </w:p>
        </w:tc>
        <w:tc>
          <w:tcPr>
            <w:tcW w:w="7890" w:type="dxa"/>
            <w:gridSpan w:val="4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1178407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</w:tr>
      <w:tr w:rsidR="000171B3" w:rsidRPr="00E65EB1" w14:paraId="756A3AEC" w14:textId="77777777" w:rsidTr="000171B3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E264D99" w14:textId="209D5FFF" w:rsidR="000171B3" w:rsidRPr="00E65EB1" w:rsidRDefault="000171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453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E7BD122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141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F12C411" w14:textId="186EE4C8" w:rsidR="000171B3" w:rsidRPr="00E65EB1" w:rsidRDefault="000171B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Teléfono </w:t>
            </w:r>
          </w:p>
        </w:tc>
        <w:tc>
          <w:tcPr>
            <w:tcW w:w="1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DF89B49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</w:tr>
      <w:tr w:rsidR="000171B3" w:rsidRPr="00E65EB1" w14:paraId="5FF86606" w14:textId="77777777" w:rsidTr="003B0663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8F686AF" w14:textId="44EA4DA1" w:rsidR="000171B3" w:rsidRPr="00A63473" w:rsidRDefault="000171B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 estudiante 2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276506F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</w:tr>
      <w:tr w:rsidR="000171B3" w:rsidRPr="00E65EB1" w14:paraId="389D8883" w14:textId="77777777" w:rsidTr="000171B3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6EDAC1" w14:textId="089F76E9" w:rsidR="000171B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453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2CB1181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141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36B5136" w14:textId="3CE07266" w:rsidR="000171B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1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7176C2B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65EB1" w14:paraId="0121A7A8" w14:textId="77777777" w:rsidTr="008D5C3E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47E6DAD" w14:textId="3AF59104" w:rsidR="00A63473" w:rsidRPr="00A63473" w:rsidRDefault="00A6347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 estudiante 3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7C7A56A" w14:textId="77777777" w:rsidR="00A63473" w:rsidRPr="00E65EB1" w:rsidRDefault="00A63473" w:rsidP="00233944">
            <w:pPr>
              <w:spacing w:after="0"/>
              <w:rPr>
                <w:lang w:val="es-MX"/>
              </w:rPr>
            </w:pPr>
          </w:p>
        </w:tc>
      </w:tr>
      <w:tr w:rsidR="000171B3" w:rsidRPr="00E65EB1" w14:paraId="2DC3453D" w14:textId="77777777" w:rsidTr="000171B3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3298AD6" w14:textId="4939663B" w:rsidR="000171B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453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BBFED10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  <w:tc>
          <w:tcPr>
            <w:tcW w:w="141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CF6626E" w14:textId="4EB7B4DC" w:rsidR="000171B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1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32AD892" w14:textId="77777777" w:rsidR="000171B3" w:rsidRPr="00E65EB1" w:rsidRDefault="000171B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65EB1" w14:paraId="06EBF738" w14:textId="77777777" w:rsidTr="00221FBA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3C0B177" w14:textId="25221CC6" w:rsidR="00A63473" w:rsidRPr="00A63473" w:rsidRDefault="00A6347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del asesor (a )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676CEE5" w14:textId="77777777" w:rsidR="00A63473" w:rsidRPr="00E65EB1" w:rsidRDefault="00A6347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65EB1" w14:paraId="45B69822" w14:textId="77777777" w:rsidTr="000171B3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577D286" w14:textId="648BDC61" w:rsidR="00A6347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453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0D4147B" w14:textId="77777777" w:rsidR="00A63473" w:rsidRPr="00E65EB1" w:rsidRDefault="00A63473" w:rsidP="00233944">
            <w:pPr>
              <w:spacing w:after="0"/>
              <w:rPr>
                <w:lang w:val="es-MX"/>
              </w:rPr>
            </w:pPr>
          </w:p>
        </w:tc>
        <w:tc>
          <w:tcPr>
            <w:tcW w:w="141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3227631" w14:textId="51BCD8AB" w:rsidR="00A6347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Teléfono </w:t>
            </w:r>
          </w:p>
        </w:tc>
        <w:tc>
          <w:tcPr>
            <w:tcW w:w="193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C1D28E4" w14:textId="77777777" w:rsidR="00A63473" w:rsidRPr="00E65EB1" w:rsidRDefault="00A6347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65EB1" w14:paraId="44DDD6A1" w14:textId="77777777" w:rsidTr="001737BD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3329195" w14:textId="330BE07E" w:rsidR="00A63473" w:rsidRPr="00A63473" w:rsidRDefault="00A63473" w:rsidP="00233944">
            <w:pPr>
              <w:spacing w:after="0"/>
              <w:rPr>
                <w:b/>
                <w:bCs/>
                <w:lang w:val="es-MX"/>
              </w:rPr>
            </w:pPr>
            <w:r w:rsidRPr="00A63473">
              <w:rPr>
                <w:b/>
                <w:bCs/>
                <w:lang w:val="es-MX"/>
              </w:rPr>
              <w:t>Nombre del científico calificado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28C8BD8" w14:textId="77777777" w:rsidR="00A63473" w:rsidRPr="00E65EB1" w:rsidRDefault="00A6347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1320E" w14:paraId="374F191C" w14:textId="77777777" w:rsidTr="000F65F8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EA0CDC1" w14:textId="6902077F" w:rsidR="00A6347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Estatus 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A025A4E" w14:textId="67265B0D" w:rsidR="00A63473" w:rsidRPr="00E65EB1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        Miembro SNII    [   ]                                       Miembro SEI CHIHUAHUA     [   ]</w:t>
            </w:r>
          </w:p>
        </w:tc>
      </w:tr>
      <w:tr w:rsidR="00A63473" w:rsidRPr="00E65EB1" w14:paraId="7CECAC52" w14:textId="77777777" w:rsidTr="000F65F8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DBDABF5" w14:textId="2982C981" w:rsidR="00A6347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Institución de procedencia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07AAA87" w14:textId="77777777" w:rsidR="00A63473" w:rsidRDefault="00A63473" w:rsidP="00233944">
            <w:pPr>
              <w:spacing w:after="0"/>
              <w:rPr>
                <w:lang w:val="es-MX"/>
              </w:rPr>
            </w:pPr>
          </w:p>
        </w:tc>
      </w:tr>
      <w:tr w:rsidR="00A63473" w:rsidRPr="00E65EB1" w14:paraId="3B0CA899" w14:textId="77777777" w:rsidTr="000F65F8">
        <w:trPr>
          <w:jc w:val="center"/>
        </w:trPr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35CB6EE" w14:textId="4F1FB9D6" w:rsidR="00A63473" w:rsidRDefault="00A63473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Municipio</w:t>
            </w:r>
          </w:p>
        </w:tc>
        <w:tc>
          <w:tcPr>
            <w:tcW w:w="7884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6E284C8" w14:textId="77777777" w:rsidR="00A63473" w:rsidRDefault="00A63473" w:rsidP="00233944">
            <w:pPr>
              <w:spacing w:after="0"/>
              <w:rPr>
                <w:lang w:val="es-MX"/>
              </w:rPr>
            </w:pPr>
          </w:p>
        </w:tc>
      </w:tr>
    </w:tbl>
    <w:p w14:paraId="2F308E6A" w14:textId="77777777" w:rsidR="000171B3" w:rsidRPr="000171B3" w:rsidRDefault="000171B3">
      <w:pPr>
        <w:pStyle w:val="Ttulo1"/>
        <w:spacing w:before="100" w:after="40"/>
        <w:rPr>
          <w:lang w:val="es-MX"/>
        </w:rPr>
      </w:pPr>
    </w:p>
    <w:p w14:paraId="3DE0599A" w14:textId="783FFE7C" w:rsidR="00CC0CA5" w:rsidRDefault="009812D1" w:rsidP="00A63473">
      <w:pPr>
        <w:pStyle w:val="NormalWeb"/>
        <w:spacing w:before="0" w:beforeAutospacing="0" w:after="160" w:afterAutospacing="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</w:pPr>
      <w:r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 xml:space="preserve">3. </w:t>
      </w:r>
      <w:proofErr w:type="spellStart"/>
      <w:r w:rsidR="00A63473"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>Resumen</w:t>
      </w:r>
      <w:proofErr w:type="spellEnd"/>
      <w:r w:rsidR="00A63473"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 xml:space="preserve"> </w:t>
      </w:r>
      <w:proofErr w:type="spellStart"/>
      <w:r w:rsidR="00A63473"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>Ejecutivo</w:t>
      </w:r>
      <w:proofErr w:type="spellEnd"/>
      <w:r w:rsidR="00A63473"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 xml:space="preserve"> para </w:t>
      </w:r>
      <w:proofErr w:type="spellStart"/>
      <w:r w:rsidR="00A63473" w:rsidRPr="00A63473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n-US" w:eastAsia="en-US"/>
        </w:rPr>
        <w:t>Publicación</w:t>
      </w:r>
      <w:proofErr w:type="spellEnd"/>
    </w:p>
    <w:p w14:paraId="05431442" w14:textId="77777777" w:rsidR="00A63473" w:rsidRDefault="00A63473" w:rsidP="00A63473">
      <w:pPr>
        <w:pStyle w:val="NormalWeb"/>
        <w:numPr>
          <w:ilvl w:val="0"/>
          <w:numId w:val="10"/>
        </w:numPr>
        <w:spacing w:before="0" w:beforeAutospacing="0" w:after="0" w:afterAutospacing="0"/>
        <w:textAlignment w:val="baseline"/>
        <w:rPr>
          <w:rFonts w:ascii="Noto Sans Symbols" w:hAnsi="Noto Sans Symbols"/>
          <w:i/>
          <w:iCs/>
          <w:color w:val="000000"/>
          <w:sz w:val="20"/>
          <w:szCs w:val="20"/>
        </w:rPr>
      </w:pPr>
      <w:r>
        <w:rPr>
          <w:rFonts w:ascii="Arial" w:hAnsi="Arial" w:cs="Arial"/>
          <w:i/>
          <w:iCs/>
          <w:color w:val="000000"/>
          <w:sz w:val="20"/>
          <w:szCs w:val="20"/>
        </w:rPr>
        <w:t>Instrucciones: Redacte en un solo párrafo una descripción concisa de la propuesta que sintetice de forma integrada: el marco teórico introductorio, la definición del problema o meta de ingeniería, los objetivos principales, la metodología o pruebas realizadas y los resultados o conclusiones principales.  </w:t>
      </w:r>
    </w:p>
    <w:p w14:paraId="796CE6EA" w14:textId="77777777" w:rsidR="00A63473" w:rsidRDefault="00A63473" w:rsidP="00A63473">
      <w:pPr>
        <w:pStyle w:val="NormalWeb"/>
        <w:numPr>
          <w:ilvl w:val="0"/>
          <w:numId w:val="10"/>
        </w:numPr>
        <w:spacing w:before="0" w:beforeAutospacing="0" w:after="0" w:afterAutospacing="0"/>
        <w:textAlignment w:val="baseline"/>
        <w:rPr>
          <w:rFonts w:ascii="Noto Sans Symbols" w:hAnsi="Noto Sans Symbols"/>
          <w:i/>
          <w:iCs/>
          <w:color w:val="000000"/>
          <w:sz w:val="20"/>
          <w:szCs w:val="20"/>
        </w:rPr>
      </w:pPr>
      <w:r>
        <w:rPr>
          <w:rFonts w:ascii="Arial" w:hAnsi="Arial" w:cs="Arial"/>
          <w:i/>
          <w:iCs/>
          <w:color w:val="000000"/>
          <w:sz w:val="20"/>
          <w:szCs w:val="20"/>
        </w:rPr>
        <w:t>Extensión máxima: 250 palabras.  </w:t>
      </w:r>
    </w:p>
    <w:p w14:paraId="32F7274E" w14:textId="61E38F06" w:rsidR="00A63473" w:rsidRPr="00A63473" w:rsidRDefault="00A63473" w:rsidP="00A63473">
      <w:pPr>
        <w:pStyle w:val="NormalWeb"/>
        <w:spacing w:before="0" w:beforeAutospacing="0" w:after="160" w:afterAutospacing="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  <w:r>
        <w:rPr>
          <w:rFonts w:ascii="Arial" w:hAnsi="Arial" w:cs="Arial"/>
          <w:i/>
          <w:iCs/>
          <w:color w:val="000000"/>
          <w:sz w:val="20"/>
          <w:szCs w:val="20"/>
        </w:rPr>
        <w:t>Formato requerido para la publicación: Fuente Arial, 10 puntos.  </w:t>
      </w:r>
    </w:p>
    <w:p w14:paraId="0189A871" w14:textId="77777777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Palabras Clave </w:t>
      </w:r>
    </w:p>
    <w:p w14:paraId="190F9626" w14:textId="204B91D5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Escriba un máximo de c</w:t>
      </w:r>
      <w:r w:rsidR="00C33EB6">
        <w:rPr>
          <w:rFonts w:ascii="Arial" w:hAnsi="Arial" w:cs="Arial"/>
          <w:color w:val="000000"/>
          <w:sz w:val="20"/>
          <w:szCs w:val="20"/>
        </w:rPr>
        <w:t>u</w:t>
      </w:r>
      <w:r>
        <w:rPr>
          <w:rFonts w:ascii="Arial" w:hAnsi="Arial" w:cs="Arial"/>
          <w:color w:val="000000"/>
          <w:sz w:val="20"/>
          <w:szCs w:val="20"/>
        </w:rPr>
        <w:t>atro términos técnicos indispensables para la búsqueda e indexación del proyecto en el repositorio digital:</w:t>
      </w:r>
    </w:p>
    <w:p w14:paraId="05FFF1E5" w14:textId="77777777" w:rsidR="00A63473" w:rsidRDefault="00A63473" w:rsidP="00A63473">
      <w:pPr>
        <w:pStyle w:val="NormalWeb"/>
        <w:spacing w:before="0" w:beforeAutospacing="0" w:after="160" w:afterAutospacing="0"/>
        <w:ind w:left="426"/>
      </w:pPr>
      <w:r>
        <w:rPr>
          <w:rFonts w:ascii="Arial" w:hAnsi="Arial" w:cs="Arial"/>
          <w:color w:val="000000"/>
          <w:sz w:val="20"/>
          <w:szCs w:val="20"/>
        </w:rPr>
        <w:t>1. </w:t>
      </w:r>
    </w:p>
    <w:p w14:paraId="46EFA51C" w14:textId="77777777" w:rsidR="00A63473" w:rsidRDefault="00A63473" w:rsidP="00A63473">
      <w:pPr>
        <w:pStyle w:val="NormalWeb"/>
        <w:spacing w:before="0" w:beforeAutospacing="0" w:after="160" w:afterAutospacing="0"/>
        <w:ind w:left="426"/>
      </w:pPr>
      <w:r>
        <w:rPr>
          <w:rFonts w:ascii="Arial" w:hAnsi="Arial" w:cs="Arial"/>
          <w:color w:val="000000"/>
          <w:sz w:val="20"/>
          <w:szCs w:val="20"/>
        </w:rPr>
        <w:t>2. </w:t>
      </w:r>
    </w:p>
    <w:p w14:paraId="729E0D3B" w14:textId="77777777" w:rsidR="00A63473" w:rsidRDefault="00A63473" w:rsidP="00A63473">
      <w:pPr>
        <w:pStyle w:val="NormalWeb"/>
        <w:spacing w:before="0" w:beforeAutospacing="0" w:after="160" w:afterAutospacing="0"/>
        <w:ind w:left="426"/>
      </w:pPr>
      <w:r>
        <w:rPr>
          <w:rFonts w:ascii="Arial" w:hAnsi="Arial" w:cs="Arial"/>
          <w:color w:val="000000"/>
          <w:sz w:val="20"/>
          <w:szCs w:val="20"/>
        </w:rPr>
        <w:t>3. </w:t>
      </w:r>
    </w:p>
    <w:p w14:paraId="346E81BA" w14:textId="77777777" w:rsidR="00A63473" w:rsidRDefault="00A63473" w:rsidP="00A63473">
      <w:pPr>
        <w:pStyle w:val="NormalWeb"/>
        <w:spacing w:before="0" w:beforeAutospacing="0" w:after="160" w:afterAutospacing="0"/>
        <w:ind w:left="426"/>
      </w:pPr>
      <w:r>
        <w:rPr>
          <w:rFonts w:ascii="Arial" w:hAnsi="Arial" w:cs="Arial"/>
          <w:color w:val="000000"/>
          <w:sz w:val="20"/>
          <w:szCs w:val="20"/>
        </w:rPr>
        <w:t>4.</w:t>
      </w:r>
    </w:p>
    <w:p w14:paraId="0E7388A0" w14:textId="77777777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Impacto y aplicación práctica</w:t>
      </w:r>
    </w:p>
    <w:p w14:paraId="014D239E" w14:textId="77777777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i/>
          <w:iCs/>
          <w:color w:val="000000"/>
          <w:sz w:val="20"/>
          <w:szCs w:val="20"/>
        </w:rPr>
        <w:t>Describa de forma breve (máximo 100 palabras) cómo los resultados o el prototipo impactan positivamente en una de las siguientes áreas fundamentales: la ciencia, la salud, la sociedad, la economía o el desarrollo sostenible.  </w:t>
      </w:r>
    </w:p>
    <w:p w14:paraId="075C0E70" w14:textId="77777777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¿El proyecto es una investigación de continuación o progresión de años anteriores?  </w:t>
      </w:r>
    </w:p>
    <w:p w14:paraId="71A28E57" w14:textId="77777777" w:rsidR="00A63473" w:rsidRDefault="00A63473" w:rsidP="00A63473">
      <w:pPr>
        <w:pStyle w:val="NormalWeb"/>
        <w:spacing w:before="0" w:beforeAutospacing="0" w:after="160" w:afterAutospacing="0"/>
      </w:pPr>
      <w:proofErr w:type="gramStart"/>
      <w:r>
        <w:rPr>
          <w:rFonts w:ascii="Arial" w:hAnsi="Arial" w:cs="Arial"/>
          <w:color w:val="000000"/>
          <w:sz w:val="20"/>
          <w:szCs w:val="20"/>
        </w:rPr>
        <w:t>[  ]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NO</w:t>
      </w:r>
    </w:p>
    <w:p w14:paraId="043B9908" w14:textId="77777777" w:rsidR="00A63473" w:rsidRDefault="00A63473" w:rsidP="00A63473">
      <w:pPr>
        <w:pStyle w:val="NormalWeb"/>
        <w:spacing w:before="0" w:beforeAutospacing="0" w:after="160" w:afterAutospacing="0"/>
      </w:pPr>
      <w:proofErr w:type="gramStart"/>
      <w:r>
        <w:rPr>
          <w:rFonts w:ascii="Arial" w:hAnsi="Arial" w:cs="Arial"/>
          <w:color w:val="000000"/>
          <w:sz w:val="20"/>
          <w:szCs w:val="20"/>
        </w:rPr>
        <w:t>[  ]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SÍ (En caso afirmativo, se debió adjuntar de forma obligatoria el Formato 7 de continuidad).  </w:t>
      </w:r>
    </w:p>
    <w:p w14:paraId="7D6A75AF" w14:textId="77777777" w:rsidR="00A63473" w:rsidRDefault="00A63473" w:rsidP="00A63473">
      <w:pPr>
        <w:pStyle w:val="NormalWeb"/>
        <w:spacing w:before="0" w:beforeAutospacing="0" w:after="160" w:afterAutospacing="0"/>
      </w:pPr>
      <w:r>
        <w:rPr>
          <w:rFonts w:ascii="Arial" w:hAnsi="Arial" w:cs="Arial"/>
          <w:color w:val="000000"/>
          <w:sz w:val="20"/>
          <w:szCs w:val="20"/>
        </w:rPr>
        <w:t>¿Se utilizaron herramientas de Inteligencia Artificial (IA) en el proyecto?  </w:t>
      </w:r>
    </w:p>
    <w:p w14:paraId="7831BA19" w14:textId="77777777" w:rsidR="00A63473" w:rsidRDefault="00A63473" w:rsidP="00A63473">
      <w:pPr>
        <w:pStyle w:val="NormalWeb"/>
        <w:spacing w:before="0" w:beforeAutospacing="0" w:after="160" w:afterAutospacing="0"/>
      </w:pPr>
      <w:proofErr w:type="gramStart"/>
      <w:r>
        <w:rPr>
          <w:rFonts w:ascii="Arial" w:hAnsi="Arial" w:cs="Arial"/>
          <w:color w:val="000000"/>
          <w:sz w:val="20"/>
          <w:szCs w:val="20"/>
        </w:rPr>
        <w:t>[  ]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NO</w:t>
      </w:r>
    </w:p>
    <w:p w14:paraId="26BD5748" w14:textId="196A0F87" w:rsidR="00A63473" w:rsidRDefault="00A63473" w:rsidP="00A63473">
      <w:pPr>
        <w:pStyle w:val="NormalWeb"/>
        <w:spacing w:before="0" w:beforeAutospacing="0" w:after="160" w:afterAutospacing="0"/>
      </w:pPr>
      <w:proofErr w:type="gramStart"/>
      <w:r>
        <w:rPr>
          <w:rFonts w:ascii="Arial" w:hAnsi="Arial" w:cs="Arial"/>
          <w:color w:val="000000"/>
          <w:sz w:val="20"/>
          <w:szCs w:val="20"/>
        </w:rPr>
        <w:t>[  ]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SÍ (</w:t>
      </w:r>
      <w:r w:rsidR="00C33EB6">
        <w:rPr>
          <w:rFonts w:ascii="Arial" w:hAnsi="Arial" w:cs="Arial"/>
          <w:color w:val="000000"/>
          <w:sz w:val="20"/>
          <w:szCs w:val="20"/>
        </w:rPr>
        <w:t xml:space="preserve"> Llenar anexos 3A y 3B. </w:t>
      </w:r>
      <w:r>
        <w:rPr>
          <w:rFonts w:ascii="Arial" w:hAnsi="Arial" w:cs="Arial"/>
          <w:color w:val="000000"/>
          <w:sz w:val="20"/>
          <w:szCs w:val="20"/>
        </w:rPr>
        <w:t>Su uso debió ser parcial y limitado estrictamente al apartado de metodología, detallando los algoritmos utilizados y bajo la penalización de descalificación en caso de detectarse redacción íntegra o plagio mediante IA generativa).  </w:t>
      </w:r>
    </w:p>
    <w:p w14:paraId="67724334" w14:textId="5CA8BA61" w:rsidR="00CC0CA5" w:rsidRPr="00CE5610" w:rsidRDefault="00CC0CA5">
      <w:pPr>
        <w:pStyle w:val="FormNote"/>
        <w:jc w:val="both"/>
        <w:rPr>
          <w:lang w:val="es-MX"/>
        </w:rPr>
      </w:pPr>
    </w:p>
    <w:sectPr w:rsidR="00CC0CA5" w:rsidRPr="00CE5610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B00C3D" w14:textId="77777777" w:rsidR="00A106F8" w:rsidRDefault="00A106F8">
      <w:pPr>
        <w:spacing w:after="0"/>
      </w:pPr>
      <w:r>
        <w:separator/>
      </w:r>
    </w:p>
  </w:endnote>
  <w:endnote w:type="continuationSeparator" w:id="0">
    <w:p w14:paraId="6EE29110" w14:textId="77777777" w:rsidR="00A106F8" w:rsidRDefault="00A106F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Noto Sans Symbols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E22E98" w14:textId="4AF68287" w:rsidR="00CC0CA5" w:rsidRPr="00CE5610" w:rsidRDefault="00CC0CA5">
    <w:pPr>
      <w:pStyle w:val="Piedepgina"/>
      <w:jc w:val="center"/>
      <w:rPr>
        <w:lang w:val="es-MX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1DE18" w14:textId="77777777" w:rsidR="00A106F8" w:rsidRDefault="00A106F8">
      <w:pPr>
        <w:spacing w:after="0"/>
      </w:pPr>
      <w:r>
        <w:separator/>
      </w:r>
    </w:p>
  </w:footnote>
  <w:footnote w:type="continuationSeparator" w:id="0">
    <w:p w14:paraId="0F62A06F" w14:textId="77777777" w:rsidR="00A106F8" w:rsidRDefault="00A106F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3432B17"/>
    <w:multiLevelType w:val="hybridMultilevel"/>
    <w:tmpl w:val="88B647D8"/>
    <w:lvl w:ilvl="0" w:tplc="364085F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40" w:hanging="360"/>
      </w:pPr>
    </w:lvl>
    <w:lvl w:ilvl="2" w:tplc="080A001B" w:tentative="1">
      <w:start w:val="1"/>
      <w:numFmt w:val="lowerRoman"/>
      <w:lvlText w:val="%3."/>
      <w:lvlJc w:val="right"/>
      <w:pPr>
        <w:ind w:left="1860" w:hanging="180"/>
      </w:pPr>
    </w:lvl>
    <w:lvl w:ilvl="3" w:tplc="080A000F" w:tentative="1">
      <w:start w:val="1"/>
      <w:numFmt w:val="decimal"/>
      <w:lvlText w:val="%4."/>
      <w:lvlJc w:val="left"/>
      <w:pPr>
        <w:ind w:left="2580" w:hanging="360"/>
      </w:pPr>
    </w:lvl>
    <w:lvl w:ilvl="4" w:tplc="080A0019" w:tentative="1">
      <w:start w:val="1"/>
      <w:numFmt w:val="lowerLetter"/>
      <w:lvlText w:val="%5."/>
      <w:lvlJc w:val="left"/>
      <w:pPr>
        <w:ind w:left="3300" w:hanging="360"/>
      </w:pPr>
    </w:lvl>
    <w:lvl w:ilvl="5" w:tplc="080A001B" w:tentative="1">
      <w:start w:val="1"/>
      <w:numFmt w:val="lowerRoman"/>
      <w:lvlText w:val="%6."/>
      <w:lvlJc w:val="right"/>
      <w:pPr>
        <w:ind w:left="4020" w:hanging="180"/>
      </w:pPr>
    </w:lvl>
    <w:lvl w:ilvl="6" w:tplc="080A000F" w:tentative="1">
      <w:start w:val="1"/>
      <w:numFmt w:val="decimal"/>
      <w:lvlText w:val="%7."/>
      <w:lvlJc w:val="left"/>
      <w:pPr>
        <w:ind w:left="4740" w:hanging="360"/>
      </w:pPr>
    </w:lvl>
    <w:lvl w:ilvl="7" w:tplc="080A0019" w:tentative="1">
      <w:start w:val="1"/>
      <w:numFmt w:val="lowerLetter"/>
      <w:lvlText w:val="%8."/>
      <w:lvlJc w:val="left"/>
      <w:pPr>
        <w:ind w:left="5460" w:hanging="360"/>
      </w:pPr>
    </w:lvl>
    <w:lvl w:ilvl="8" w:tplc="080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2FB90A39"/>
    <w:multiLevelType w:val="multilevel"/>
    <w:tmpl w:val="C53E8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D033005"/>
    <w:multiLevelType w:val="hybridMultilevel"/>
    <w:tmpl w:val="9E5010A2"/>
    <w:lvl w:ilvl="0" w:tplc="A536B2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7F3405"/>
    <w:multiLevelType w:val="hybridMultilevel"/>
    <w:tmpl w:val="DDFCBB2A"/>
    <w:lvl w:ilvl="0" w:tplc="56C438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0286023">
    <w:abstractNumId w:val="8"/>
  </w:num>
  <w:num w:numId="2" w16cid:durableId="898130581">
    <w:abstractNumId w:val="6"/>
  </w:num>
  <w:num w:numId="3" w16cid:durableId="155920749">
    <w:abstractNumId w:val="5"/>
  </w:num>
  <w:num w:numId="4" w16cid:durableId="1559241741">
    <w:abstractNumId w:val="4"/>
  </w:num>
  <w:num w:numId="5" w16cid:durableId="1449739083">
    <w:abstractNumId w:val="7"/>
  </w:num>
  <w:num w:numId="6" w16cid:durableId="2038189146">
    <w:abstractNumId w:val="3"/>
  </w:num>
  <w:num w:numId="7" w16cid:durableId="761098650">
    <w:abstractNumId w:val="2"/>
  </w:num>
  <w:num w:numId="8" w16cid:durableId="983198234">
    <w:abstractNumId w:val="1"/>
  </w:num>
  <w:num w:numId="9" w16cid:durableId="871915330">
    <w:abstractNumId w:val="0"/>
  </w:num>
  <w:num w:numId="10" w16cid:durableId="677275090">
    <w:abstractNumId w:val="10"/>
  </w:num>
  <w:num w:numId="11" w16cid:durableId="206647336">
    <w:abstractNumId w:val="12"/>
  </w:num>
  <w:num w:numId="12" w16cid:durableId="626006009">
    <w:abstractNumId w:val="11"/>
  </w:num>
  <w:num w:numId="13" w16cid:durableId="47595307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171B3"/>
    <w:rsid w:val="00034616"/>
    <w:rsid w:val="0006063C"/>
    <w:rsid w:val="0015074B"/>
    <w:rsid w:val="0029639D"/>
    <w:rsid w:val="00326F90"/>
    <w:rsid w:val="00594C51"/>
    <w:rsid w:val="006E03C3"/>
    <w:rsid w:val="009812D1"/>
    <w:rsid w:val="00A106F8"/>
    <w:rsid w:val="00A63473"/>
    <w:rsid w:val="00AA1D8D"/>
    <w:rsid w:val="00B47730"/>
    <w:rsid w:val="00BC4158"/>
    <w:rsid w:val="00C33EB6"/>
    <w:rsid w:val="00CB0664"/>
    <w:rsid w:val="00CC0CA5"/>
    <w:rsid w:val="00CC4407"/>
    <w:rsid w:val="00CE5610"/>
    <w:rsid w:val="00E1320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DD69FA6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unhideWhenUsed/>
    <w:rsid w:val="00CE561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470</Words>
  <Characters>2591</Characters>
  <Application>Microsoft Office Word</Application>
  <DocSecurity>0</DocSecurity>
  <Lines>21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3055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5</cp:revision>
  <dcterms:created xsi:type="dcterms:W3CDTF">2026-09-04T21:19:00Z</dcterms:created>
  <dcterms:modified xsi:type="dcterms:W3CDTF">2026-09-07T17:06:00Z</dcterms:modified>
  <cp:category/>
</cp:coreProperties>
</file>